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F6E" w:rsidRDefault="008A7EDA">
      <w:pPr>
        <w:spacing w:after="240" w:line="240" w:lineRule="auto"/>
        <w:jc w:val="right"/>
      </w:pPr>
      <w:bookmarkStart w:id="0" w:name="_GoBack"/>
      <w:bookmarkEnd w:id="0"/>
      <w:r>
        <w:t>Załącznik nr 1 do Uchwały Nr ....../2026</w:t>
      </w:r>
      <w:r>
        <w:br/>
        <w:t>Rady Miejskiej w Nowym Mieście nad Pilicą</w:t>
      </w:r>
      <w:r>
        <w:br/>
        <w:t>z dnia .................... 2026 r.</w:t>
      </w:r>
    </w:p>
    <w:p w:rsidR="008A5F6E" w:rsidRDefault="008A7EDA">
      <w:pPr>
        <w:spacing w:after="240" w:line="240" w:lineRule="auto"/>
        <w:jc w:val="center"/>
      </w:pPr>
      <w:r>
        <w:rPr>
          <w:b/>
          <w:sz w:val="24"/>
        </w:rPr>
        <w:t xml:space="preserve">Regulamin określający tryb postępowania o udzielenie dotacji celowej z budżetu Gminy Nowe Miasto nad Pilicą stowarzyszeniom ogrodowym </w:t>
      </w:r>
      <w:r>
        <w:rPr>
          <w:b/>
          <w:sz w:val="24"/>
        </w:rPr>
        <w:t>prowadzącym rodzinne ogrody działkowe na obszarze Gminy Nowe Miasto nad Pilicą, sposób jej rozliczania oraz sposób kontroli wykonywania zadania</w:t>
      </w:r>
    </w:p>
    <w:p w:rsidR="008A5F6E" w:rsidRDefault="008A7EDA">
      <w:pPr>
        <w:spacing w:after="80" w:line="240" w:lineRule="auto"/>
      </w:pPr>
      <w:r>
        <w:rPr>
          <w:b/>
        </w:rPr>
        <w:t>§ 1.</w:t>
      </w:r>
    </w:p>
    <w:p w:rsidR="008A5F6E" w:rsidRDefault="008A7EDA">
      <w:pPr>
        <w:spacing w:after="80" w:line="240" w:lineRule="auto"/>
      </w:pPr>
      <w:r>
        <w:t>1. Regulamin określa:</w:t>
      </w:r>
    </w:p>
    <w:p w:rsidR="008A5F6E" w:rsidRDefault="008A7EDA">
      <w:pPr>
        <w:spacing w:after="80" w:line="240" w:lineRule="auto"/>
        <w:ind w:left="340"/>
      </w:pPr>
      <w:r>
        <w:t>1) tryb postępowania o udzielenie dotacji celowej z budżetu Gminy Nowe Miasto nad Pil</w:t>
      </w:r>
      <w:r>
        <w:t>icą stowarzyszeniom ogrodowym prowadzącym rodzinne ogrody działkowe na obszarze Gminy Nowe Miasto nad Pilicą;</w:t>
      </w:r>
    </w:p>
    <w:p w:rsidR="008A5F6E" w:rsidRDefault="008A7EDA">
      <w:pPr>
        <w:spacing w:after="80" w:line="240" w:lineRule="auto"/>
        <w:ind w:left="340"/>
      </w:pPr>
      <w:r>
        <w:t>2) sposób rozliczania dotacji;</w:t>
      </w:r>
    </w:p>
    <w:p w:rsidR="008A5F6E" w:rsidRDefault="008A7EDA">
      <w:pPr>
        <w:spacing w:after="80" w:line="240" w:lineRule="auto"/>
        <w:ind w:left="340"/>
      </w:pPr>
      <w:r>
        <w:t>3) sposób kontroli wykonywania zadania.</w:t>
      </w:r>
    </w:p>
    <w:p w:rsidR="008A5F6E" w:rsidRDefault="008A7EDA">
      <w:pPr>
        <w:spacing w:after="80" w:line="240" w:lineRule="auto"/>
      </w:pPr>
      <w:r>
        <w:t>2. O dotację mogą ubiegać się stowarzyszenia ogrodowe prowadzące rodzinne o</w:t>
      </w:r>
      <w:r>
        <w:t>grody działkowe funkcjonujące na obszarze Gminy Nowe Miasto nad Pilicą.</w:t>
      </w:r>
    </w:p>
    <w:p w:rsidR="008A5F6E" w:rsidRDefault="008A7EDA">
      <w:pPr>
        <w:spacing w:after="160" w:line="240" w:lineRule="auto"/>
      </w:pPr>
      <w:r>
        <w:t>3. Dotacja jest udzielana jako dotacja celowa w rozumieniu ustawy z dnia 27 sierpnia 2009 r. o finansach publicznych, z przeznaczeniem na realizację celu publicznego związanego z zadan</w:t>
      </w:r>
      <w:r>
        <w:t>iami Gminy Nowe Miasto nad Pilicą.</w:t>
      </w:r>
    </w:p>
    <w:p w:rsidR="008A5F6E" w:rsidRDefault="008A7EDA">
      <w:pPr>
        <w:spacing w:after="80" w:line="240" w:lineRule="auto"/>
      </w:pPr>
      <w:r>
        <w:rPr>
          <w:b/>
        </w:rPr>
        <w:t>§ 2.</w:t>
      </w:r>
    </w:p>
    <w:p w:rsidR="008A5F6E" w:rsidRDefault="008A7EDA">
      <w:pPr>
        <w:spacing w:after="80" w:line="240" w:lineRule="auto"/>
      </w:pPr>
      <w:r>
        <w:t>1. Dotacja może być przeznaczona na realizację zadań służących rozwojowi rodzinnych ogrodów działkowych oraz poprawie warunków korzystania z nich przez działkowców albo zwiększeniu dostępności rodzinnych ogrodów dzia</w:t>
      </w:r>
      <w:r>
        <w:t>łkowych dla społeczności lokalnej.</w:t>
      </w:r>
    </w:p>
    <w:p w:rsidR="008A5F6E" w:rsidRDefault="008A7EDA">
      <w:pPr>
        <w:spacing w:after="80" w:line="240" w:lineRule="auto"/>
      </w:pPr>
      <w:r>
        <w:t>2. Dotacja może być przeznaczona w szczególności na:</w:t>
      </w:r>
    </w:p>
    <w:p w:rsidR="008A5F6E" w:rsidRDefault="008A7EDA">
      <w:pPr>
        <w:spacing w:after="80" w:line="240" w:lineRule="auto"/>
        <w:ind w:left="340"/>
      </w:pPr>
      <w:r>
        <w:t>1) budowę, przebudowę, remont lub modernizację infrastruktury ogrodowej;</w:t>
      </w:r>
    </w:p>
    <w:p w:rsidR="008A5F6E" w:rsidRDefault="008A7EDA">
      <w:pPr>
        <w:spacing w:after="80" w:line="240" w:lineRule="auto"/>
        <w:ind w:left="340"/>
      </w:pPr>
      <w:r>
        <w:t xml:space="preserve">2) zakup, montaż, remont lub modernizację urządzeń i obiektów służących prowadzeniu rodzinnego </w:t>
      </w:r>
      <w:r>
        <w:t>ogrodu działkowego;</w:t>
      </w:r>
    </w:p>
    <w:p w:rsidR="008A5F6E" w:rsidRDefault="008A7EDA">
      <w:pPr>
        <w:spacing w:after="80" w:line="240" w:lineRule="auto"/>
        <w:ind w:left="340"/>
      </w:pPr>
      <w:r>
        <w:t>3) działania służące poprawie bezpieczeństwa na terenie rodzinnego ogrodu działkowego;</w:t>
      </w:r>
    </w:p>
    <w:p w:rsidR="008A5F6E" w:rsidRDefault="008A7EDA">
      <w:pPr>
        <w:spacing w:after="80" w:line="240" w:lineRule="auto"/>
        <w:ind w:left="340"/>
      </w:pPr>
      <w:r>
        <w:t>4) zagospodarowanie terenów wspólnych rodzinnego ogrodu działkowego;</w:t>
      </w:r>
    </w:p>
    <w:p w:rsidR="008A5F6E" w:rsidRDefault="008A7EDA">
      <w:pPr>
        <w:spacing w:after="80" w:line="240" w:lineRule="auto"/>
        <w:ind w:left="340"/>
      </w:pPr>
      <w:r>
        <w:t>5) realizację inwestycji służących poprawie funkcjonowania rodzinnego ogrodu dzi</w:t>
      </w:r>
      <w:r>
        <w:t>ałkowego.</w:t>
      </w:r>
    </w:p>
    <w:p w:rsidR="008A5F6E" w:rsidRDefault="008A7EDA">
      <w:pPr>
        <w:spacing w:after="160" w:line="240" w:lineRule="auto"/>
      </w:pPr>
      <w:r>
        <w:t xml:space="preserve">3. Dotacja nie może być przeznaczona na finansowanie wydatków niezwiązanych z realizacją zadania, wydatków poniesionych przed zawarciem umowy o udzielenie dotacji, spłatę zobowiązań, odsetek, kar, grzywien oraz kosztów niezwiązanych bezpośrednio </w:t>
      </w:r>
      <w:r>
        <w:t>z zadaniem objętym dotacją.</w:t>
      </w:r>
    </w:p>
    <w:p w:rsidR="008A5F6E" w:rsidRDefault="008A7EDA">
      <w:pPr>
        <w:spacing w:after="80" w:line="240" w:lineRule="auto"/>
      </w:pPr>
      <w:r>
        <w:rPr>
          <w:b/>
        </w:rPr>
        <w:t>§ 3.</w:t>
      </w:r>
    </w:p>
    <w:p w:rsidR="008A5F6E" w:rsidRDefault="008A7EDA">
      <w:pPr>
        <w:spacing w:after="80" w:line="240" w:lineRule="auto"/>
      </w:pPr>
      <w:r>
        <w:t>1. Udzielenie dotacji następuje na pisemny wniosek stowarzyszenia ogrodowego prowadzącego rodzinny ogród działkowy.</w:t>
      </w:r>
    </w:p>
    <w:p w:rsidR="008A5F6E" w:rsidRDefault="008A7EDA">
      <w:pPr>
        <w:spacing w:after="80" w:line="240" w:lineRule="auto"/>
      </w:pPr>
      <w:r>
        <w:t>2. Nabór wniosków ogłasza Burmistrz Miasta i Gminy Nowe Miasto nad Pilicą.</w:t>
      </w:r>
    </w:p>
    <w:p w:rsidR="008A5F6E" w:rsidRDefault="008A7EDA">
      <w:pPr>
        <w:spacing w:after="80" w:line="240" w:lineRule="auto"/>
      </w:pPr>
      <w:r>
        <w:t>3. Ogłoszenie o naborze wniosków</w:t>
      </w:r>
      <w:r>
        <w:t xml:space="preserve"> zamieszcza się w Biuletynie Informacji Publicznej Gminy Nowe Miasto nad Pilicą, na stronie internetowej Gminy Nowe Miasto nad Pilicą oraz na tablicy ogłoszeń Urzędu Miasta i Gminy Nowe Miasto nad Pilicą.</w:t>
      </w:r>
    </w:p>
    <w:p w:rsidR="008A5F6E" w:rsidRDefault="008A7EDA">
      <w:pPr>
        <w:spacing w:after="80" w:line="240" w:lineRule="auto"/>
      </w:pPr>
      <w:r>
        <w:t>4. Ogłoszenie o naborze wniosków określa co najmnie</w:t>
      </w:r>
      <w:r>
        <w:t>j:</w:t>
      </w:r>
    </w:p>
    <w:p w:rsidR="008A5F6E" w:rsidRDefault="008A7EDA">
      <w:pPr>
        <w:spacing w:after="80" w:line="240" w:lineRule="auto"/>
        <w:ind w:left="340"/>
      </w:pPr>
      <w:r>
        <w:t>1) termin składania wniosków;</w:t>
      </w:r>
    </w:p>
    <w:p w:rsidR="008A5F6E" w:rsidRDefault="008A7EDA">
      <w:pPr>
        <w:spacing w:after="80" w:line="240" w:lineRule="auto"/>
        <w:ind w:left="340"/>
      </w:pPr>
      <w:r>
        <w:t>2) miejsce i sposób składania wniosków;</w:t>
      </w:r>
    </w:p>
    <w:p w:rsidR="008A5F6E" w:rsidRDefault="008A7EDA">
      <w:pPr>
        <w:spacing w:after="80" w:line="240" w:lineRule="auto"/>
        <w:ind w:left="340"/>
      </w:pPr>
      <w:r>
        <w:lastRenderedPageBreak/>
        <w:t>3) wysokość środków przeznaczonych na udzielenie dotacji;</w:t>
      </w:r>
    </w:p>
    <w:p w:rsidR="008A5F6E" w:rsidRDefault="008A7EDA">
      <w:pPr>
        <w:spacing w:after="80" w:line="240" w:lineRule="auto"/>
        <w:ind w:left="340"/>
      </w:pPr>
      <w:r>
        <w:t>4) zakres zadań, które mogą być objęte dotacją;</w:t>
      </w:r>
    </w:p>
    <w:p w:rsidR="008A5F6E" w:rsidRDefault="008A7EDA">
      <w:pPr>
        <w:spacing w:after="80" w:line="240" w:lineRule="auto"/>
        <w:ind w:left="340"/>
      </w:pPr>
      <w:r>
        <w:t>5) wymagane dokumenty;</w:t>
      </w:r>
    </w:p>
    <w:p w:rsidR="008A5F6E" w:rsidRDefault="008A7EDA">
      <w:pPr>
        <w:spacing w:after="80" w:line="240" w:lineRule="auto"/>
        <w:ind w:left="340"/>
      </w:pPr>
      <w:r>
        <w:t>6) termin rozpatrzenia wniosków.</w:t>
      </w:r>
    </w:p>
    <w:p w:rsidR="008A5F6E" w:rsidRDefault="008A7EDA">
      <w:pPr>
        <w:spacing w:after="80" w:line="240" w:lineRule="auto"/>
      </w:pPr>
      <w:r>
        <w:t xml:space="preserve">5. Termin składania </w:t>
      </w:r>
      <w:r>
        <w:t>wniosków nie może być krótszy niż 14 dni od dnia ogłoszenia naboru.</w:t>
      </w:r>
    </w:p>
    <w:p w:rsidR="008A5F6E" w:rsidRDefault="008A7EDA">
      <w:pPr>
        <w:spacing w:after="80" w:line="240" w:lineRule="auto"/>
      </w:pPr>
      <w:r>
        <w:t>6. Wniosek o udzielenie dotacji powinien zawierać:</w:t>
      </w:r>
    </w:p>
    <w:p w:rsidR="008A5F6E" w:rsidRDefault="008A7EDA">
      <w:pPr>
        <w:spacing w:after="80" w:line="240" w:lineRule="auto"/>
        <w:ind w:left="340"/>
      </w:pPr>
      <w:r>
        <w:t>1) nazwę i adres stowarzyszenia ogrodowego oraz nazwę i adres rodzinnego ogrodu działkowego;</w:t>
      </w:r>
    </w:p>
    <w:p w:rsidR="008A5F6E" w:rsidRDefault="008A7EDA">
      <w:pPr>
        <w:spacing w:after="80" w:line="240" w:lineRule="auto"/>
        <w:ind w:left="340"/>
      </w:pPr>
      <w:r>
        <w:t>2) dane osób uprawnionych do reprezentowania</w:t>
      </w:r>
      <w:r>
        <w:t xml:space="preserve"> wnioskodawcy;</w:t>
      </w:r>
    </w:p>
    <w:p w:rsidR="008A5F6E" w:rsidRDefault="008A7EDA">
      <w:pPr>
        <w:spacing w:after="80" w:line="240" w:lineRule="auto"/>
        <w:ind w:left="340"/>
      </w:pPr>
      <w:r>
        <w:t>3) numer rachunku bankowego wnioskodawcy;</w:t>
      </w:r>
    </w:p>
    <w:p w:rsidR="008A5F6E" w:rsidRDefault="008A7EDA">
      <w:pPr>
        <w:spacing w:after="80" w:line="240" w:lineRule="auto"/>
        <w:ind w:left="340"/>
      </w:pPr>
      <w:r>
        <w:t>4) opis planowanego zadania;</w:t>
      </w:r>
    </w:p>
    <w:p w:rsidR="008A5F6E" w:rsidRDefault="008A7EDA">
      <w:pPr>
        <w:spacing w:after="80" w:line="240" w:lineRule="auto"/>
        <w:ind w:left="340"/>
      </w:pPr>
      <w:r>
        <w:t>5) miejsce i termin realizacji zadania;</w:t>
      </w:r>
    </w:p>
    <w:p w:rsidR="008A5F6E" w:rsidRDefault="008A7EDA">
      <w:pPr>
        <w:spacing w:after="80" w:line="240" w:lineRule="auto"/>
        <w:ind w:left="340"/>
      </w:pPr>
      <w:r>
        <w:t>6) kalkulację przewidywanych kosztów realizacji zadania;</w:t>
      </w:r>
    </w:p>
    <w:p w:rsidR="008A5F6E" w:rsidRDefault="008A7EDA">
      <w:pPr>
        <w:spacing w:after="80" w:line="240" w:lineRule="auto"/>
        <w:ind w:left="340"/>
      </w:pPr>
      <w:r>
        <w:t>7) wysokość wnioskowanej dotacji;</w:t>
      </w:r>
    </w:p>
    <w:p w:rsidR="008A5F6E" w:rsidRDefault="008A7EDA">
      <w:pPr>
        <w:spacing w:after="80" w:line="240" w:lineRule="auto"/>
        <w:ind w:left="340"/>
      </w:pPr>
      <w:r>
        <w:t>8) informację o wysokości środków własn</w:t>
      </w:r>
      <w:r>
        <w:t>ych oraz innych źródłach finansowania zadania;</w:t>
      </w:r>
    </w:p>
    <w:p w:rsidR="008A5F6E" w:rsidRDefault="008A7EDA">
      <w:pPr>
        <w:spacing w:after="80" w:line="240" w:lineRule="auto"/>
        <w:ind w:left="340"/>
      </w:pPr>
      <w:r>
        <w:t>9) oświadczenia wnioskodawcy wymagane zgodnie ze wzorem wniosku.</w:t>
      </w:r>
    </w:p>
    <w:p w:rsidR="008A5F6E" w:rsidRDefault="008A7EDA">
      <w:pPr>
        <w:spacing w:after="80" w:line="240" w:lineRule="auto"/>
      </w:pPr>
      <w:r>
        <w:t>7. Do wniosku należy dołączyć:</w:t>
      </w:r>
    </w:p>
    <w:p w:rsidR="008A5F6E" w:rsidRDefault="008A7EDA">
      <w:pPr>
        <w:spacing w:after="80" w:line="240" w:lineRule="auto"/>
        <w:ind w:left="340"/>
      </w:pPr>
      <w:r>
        <w:t>1) dokument potwierdzający status prawny wnioskodawcy;</w:t>
      </w:r>
    </w:p>
    <w:p w:rsidR="008A5F6E" w:rsidRDefault="008A7EDA">
      <w:pPr>
        <w:spacing w:after="80" w:line="240" w:lineRule="auto"/>
        <w:ind w:left="340"/>
      </w:pPr>
      <w:r>
        <w:t>2) dokument potwierdzający prawo do dysponowania nieruchom</w:t>
      </w:r>
      <w:r>
        <w:t>ością na cele objęte wnioskiem;</w:t>
      </w:r>
    </w:p>
    <w:p w:rsidR="008A5F6E" w:rsidRDefault="008A7EDA">
      <w:pPr>
        <w:spacing w:after="80" w:line="240" w:lineRule="auto"/>
        <w:ind w:left="340"/>
      </w:pPr>
      <w:r>
        <w:t>3) kosztorys planowanego zadania;</w:t>
      </w:r>
    </w:p>
    <w:p w:rsidR="008A5F6E" w:rsidRDefault="008A7EDA">
      <w:pPr>
        <w:spacing w:after="80" w:line="240" w:lineRule="auto"/>
        <w:ind w:left="340"/>
      </w:pPr>
      <w:r>
        <w:t>4) dokumentację techniczną, opis techniczny albo opis planowanych prac, jeżeli charakter zadania tego wymaga;</w:t>
      </w:r>
    </w:p>
    <w:p w:rsidR="008A5F6E" w:rsidRDefault="008A7EDA">
      <w:pPr>
        <w:spacing w:after="80" w:line="240" w:lineRule="auto"/>
        <w:ind w:left="340"/>
      </w:pPr>
      <w:r>
        <w:t xml:space="preserve">5) uchwałę lub inny dokument właściwego organu wnioskodawcy potwierdzający </w:t>
      </w:r>
      <w:r>
        <w:t>potrzebę realizacji zadania, jeżeli obowiązek jego podjęcia wynika z przepisów prawa, statutu albo innych aktów wewnętrznych wnioskodawcy.</w:t>
      </w:r>
    </w:p>
    <w:p w:rsidR="008A5F6E" w:rsidRDefault="008A7EDA">
      <w:pPr>
        <w:spacing w:after="80" w:line="240" w:lineRule="auto"/>
      </w:pPr>
      <w:r>
        <w:t>8. W przypadku stwierdzenia braków formalnych wniosku Burmistrz Miasta i Gminy Nowe Miasto nad Pilicą wzywa wnioskoda</w:t>
      </w:r>
      <w:r>
        <w:t>wcę do ich usunięcia w terminie 7 dni od dnia doręczenia wezwania.</w:t>
      </w:r>
    </w:p>
    <w:p w:rsidR="008A5F6E" w:rsidRDefault="008A7EDA">
      <w:pPr>
        <w:spacing w:after="80" w:line="240" w:lineRule="auto"/>
      </w:pPr>
      <w:r>
        <w:t>9. Wniosek pozostawia się bez rozpatrzenia w przypadku:</w:t>
      </w:r>
    </w:p>
    <w:p w:rsidR="008A5F6E" w:rsidRDefault="008A7EDA">
      <w:pPr>
        <w:spacing w:after="80" w:line="240" w:lineRule="auto"/>
        <w:ind w:left="340"/>
      </w:pPr>
      <w:r>
        <w:t>1) złożenia wniosku po terminie;</w:t>
      </w:r>
    </w:p>
    <w:p w:rsidR="008A5F6E" w:rsidRDefault="008A7EDA">
      <w:pPr>
        <w:spacing w:after="80" w:line="240" w:lineRule="auto"/>
        <w:ind w:left="340"/>
      </w:pPr>
      <w:r>
        <w:t>2) nieusunięcia braków formalnych w terminie, o którym mowa w ust. 8;</w:t>
      </w:r>
    </w:p>
    <w:p w:rsidR="008A5F6E" w:rsidRDefault="008A7EDA">
      <w:pPr>
        <w:spacing w:after="80" w:line="240" w:lineRule="auto"/>
        <w:ind w:left="340"/>
      </w:pPr>
      <w:r>
        <w:t>3) złożenia wniosku przez podm</w:t>
      </w:r>
      <w:r>
        <w:t>iot nieuprawniony;</w:t>
      </w:r>
    </w:p>
    <w:p w:rsidR="008A5F6E" w:rsidRDefault="008A7EDA">
      <w:pPr>
        <w:spacing w:after="80" w:line="240" w:lineRule="auto"/>
        <w:ind w:left="340"/>
      </w:pPr>
      <w:r>
        <w:t>4) objęcia wnioskiem zadania niemieszczącego się w zakresie określonym w niniejszym regulaminie.</w:t>
      </w:r>
    </w:p>
    <w:p w:rsidR="008A5F6E" w:rsidRDefault="008A7EDA">
      <w:pPr>
        <w:spacing w:after="80" w:line="240" w:lineRule="auto"/>
      </w:pPr>
      <w:r>
        <w:rPr>
          <w:b/>
        </w:rPr>
        <w:t>§ 4.</w:t>
      </w:r>
    </w:p>
    <w:p w:rsidR="008A5F6E" w:rsidRDefault="008A7EDA">
      <w:pPr>
        <w:spacing w:after="80" w:line="240" w:lineRule="auto"/>
      </w:pPr>
      <w:r>
        <w:t>1. Wnioski podlegają ocenie formalnej i merytorycznej.</w:t>
      </w:r>
    </w:p>
    <w:p w:rsidR="008A5F6E" w:rsidRDefault="008A7EDA">
      <w:pPr>
        <w:spacing w:after="80" w:line="240" w:lineRule="auto"/>
      </w:pPr>
      <w:r>
        <w:t>2. Ocena merytoryczna wniosku obejmuje w szczególności:</w:t>
      </w:r>
    </w:p>
    <w:p w:rsidR="008A5F6E" w:rsidRDefault="008A7EDA">
      <w:pPr>
        <w:spacing w:after="80" w:line="240" w:lineRule="auto"/>
        <w:ind w:left="340"/>
      </w:pPr>
      <w:r>
        <w:t xml:space="preserve">1) zgodność zadania z </w:t>
      </w:r>
      <w:r>
        <w:t>celami określonymi w § 2;</w:t>
      </w:r>
    </w:p>
    <w:p w:rsidR="008A5F6E" w:rsidRDefault="008A7EDA">
      <w:pPr>
        <w:spacing w:after="80" w:line="240" w:lineRule="auto"/>
        <w:ind w:left="340"/>
      </w:pPr>
      <w:r>
        <w:t>2) znaczenie zadania dla poprawy warunków korzystania z rodzinnego ogrodu działkowego przez działkowców lub zwiększenia dostępności rodzinnego ogrodu działkowego dla społeczności lokalnej;</w:t>
      </w:r>
    </w:p>
    <w:p w:rsidR="008A5F6E" w:rsidRDefault="008A7EDA">
      <w:pPr>
        <w:spacing w:after="80" w:line="240" w:lineRule="auto"/>
        <w:ind w:left="340"/>
      </w:pPr>
      <w:r>
        <w:t>3) celowość i racjonalność planowanych wy</w:t>
      </w:r>
      <w:r>
        <w:t>datków;</w:t>
      </w:r>
    </w:p>
    <w:p w:rsidR="008A5F6E" w:rsidRDefault="008A7EDA">
      <w:pPr>
        <w:spacing w:after="80" w:line="240" w:lineRule="auto"/>
        <w:ind w:left="340"/>
      </w:pPr>
      <w:r>
        <w:t>4) udzial środków własnych lub środków pochodzących z innych źródeł finansowania;</w:t>
      </w:r>
    </w:p>
    <w:p w:rsidR="008A5F6E" w:rsidRDefault="008A7EDA">
      <w:pPr>
        <w:spacing w:after="80" w:line="240" w:lineRule="auto"/>
        <w:ind w:left="340"/>
      </w:pPr>
      <w:r>
        <w:t>5) możliwość realizacji zadania w terminie wskazanym we wniosku.</w:t>
      </w:r>
    </w:p>
    <w:p w:rsidR="008A5F6E" w:rsidRDefault="008A7EDA">
      <w:pPr>
        <w:spacing w:after="80" w:line="240" w:lineRule="auto"/>
      </w:pPr>
      <w:r>
        <w:lastRenderedPageBreak/>
        <w:t>3. O wyborze wniosków do dofinansowania oraz o wysokości przyznanej dotacji rozstrzyga Burmistrz Mias</w:t>
      </w:r>
      <w:r>
        <w:t>ta i Gminy Nowe Miasto nad Pilicą, z uwzględnieniem wyników oceny wniosków oraz wysokości środków zaplanowanych na ten cel w budżecie Gminy Nowe Miasto nad Pilicą.</w:t>
      </w:r>
    </w:p>
    <w:p w:rsidR="008A5F6E" w:rsidRDefault="008A7EDA">
      <w:pPr>
        <w:spacing w:after="80" w:line="240" w:lineRule="auto"/>
      </w:pPr>
      <w:r>
        <w:t xml:space="preserve">4. Informacje o wynikach naboru podaje się do Publicznej wiadomości w Biuletynie Informacji </w:t>
      </w:r>
      <w:r>
        <w:t>Publicznej Gminy Nowe Miasto nad Pilicą, na stronie internetowej Gminy Nowe Miasto nad Pilicą oraz na tablicy ogłoszeń Urzędu Miasta i Gminy Nowe Miasto nad Pilicą.</w:t>
      </w:r>
    </w:p>
    <w:p w:rsidR="008A5F6E" w:rsidRDefault="008A7EDA">
      <w:pPr>
        <w:spacing w:after="80" w:line="240" w:lineRule="auto"/>
      </w:pPr>
      <w:r>
        <w:t>5. Samo złożenie wniosku nie stanowi podstawy do żądania przyznania dotacji.</w:t>
      </w:r>
    </w:p>
    <w:p w:rsidR="008A5F6E" w:rsidRDefault="008A7EDA">
      <w:pPr>
        <w:spacing w:after="80" w:line="240" w:lineRule="auto"/>
      </w:pPr>
      <w:r>
        <w:t>6. Wysokość do</w:t>
      </w:r>
      <w:r>
        <w:t>tacji nie może przekroczyć wysokości kosztów kwalifikowanych zadania ani wysokości środków zabezpieczonych na ten cel w budżecie Gminy Nowe Miasto nad Pilicą.</w:t>
      </w:r>
    </w:p>
    <w:p w:rsidR="008A5F6E" w:rsidRDefault="008A7EDA">
      <w:pPr>
        <w:spacing w:after="80" w:line="240" w:lineRule="auto"/>
      </w:pPr>
      <w:r>
        <w:rPr>
          <w:b/>
        </w:rPr>
        <w:t>§ 5.</w:t>
      </w:r>
    </w:p>
    <w:p w:rsidR="008A5F6E" w:rsidRDefault="008A7EDA">
      <w:pPr>
        <w:spacing w:after="80" w:line="240" w:lineRule="auto"/>
      </w:pPr>
      <w:r>
        <w:t>1. Udzielenie dotacji następuje na podstawie pisemnej umowy zawartej pomiędzy Gminą Nowe Mia</w:t>
      </w:r>
      <w:r>
        <w:t>sto nad Pilicą a stowarzyszeniem ogrodowym, któremu przyznano dotację.</w:t>
      </w:r>
    </w:p>
    <w:p w:rsidR="008A5F6E" w:rsidRDefault="008A7EDA">
      <w:pPr>
        <w:spacing w:after="80" w:line="240" w:lineRule="auto"/>
      </w:pPr>
      <w:r>
        <w:t>2. Umowa określa w szczególności:</w:t>
      </w:r>
    </w:p>
    <w:p w:rsidR="008A5F6E" w:rsidRDefault="008A7EDA">
      <w:pPr>
        <w:spacing w:after="80" w:line="240" w:lineRule="auto"/>
        <w:ind w:left="340"/>
      </w:pPr>
      <w:r>
        <w:t>1) strony umowy;</w:t>
      </w:r>
    </w:p>
    <w:p w:rsidR="008A5F6E" w:rsidRDefault="008A7EDA">
      <w:pPr>
        <w:spacing w:after="80" w:line="240" w:lineRule="auto"/>
        <w:ind w:left="340"/>
      </w:pPr>
      <w:r>
        <w:t>2) szczegółowy opis zadania, w tym cel, na jaki dotacja została przyznana;</w:t>
      </w:r>
    </w:p>
    <w:p w:rsidR="008A5F6E" w:rsidRDefault="008A7EDA">
      <w:pPr>
        <w:spacing w:after="80" w:line="240" w:lineRule="auto"/>
        <w:ind w:left="340"/>
      </w:pPr>
      <w:r>
        <w:t>3) wysokość dotacji;</w:t>
      </w:r>
    </w:p>
    <w:p w:rsidR="008A5F6E" w:rsidRDefault="008A7EDA">
      <w:pPr>
        <w:spacing w:after="80" w:line="240" w:lineRule="auto"/>
        <w:ind w:left="340"/>
      </w:pPr>
      <w:r>
        <w:t>4) termin i sposób przekazania dotacji</w:t>
      </w:r>
      <w:r>
        <w:t>;</w:t>
      </w:r>
    </w:p>
    <w:p w:rsidR="008A5F6E" w:rsidRDefault="008A7EDA">
      <w:pPr>
        <w:spacing w:after="80" w:line="240" w:lineRule="auto"/>
        <w:ind w:left="340"/>
      </w:pPr>
      <w:r>
        <w:t>5) termin wykorzystania dotacji, nie dłuższy niż do dnia 31 grudnia danego roku budżetowego;</w:t>
      </w:r>
    </w:p>
    <w:p w:rsidR="008A5F6E" w:rsidRDefault="008A7EDA">
      <w:pPr>
        <w:spacing w:after="80" w:line="240" w:lineRule="auto"/>
        <w:ind w:left="340"/>
      </w:pPr>
      <w:r>
        <w:t>6) tryb kontroli wykonywania zadania;</w:t>
      </w:r>
    </w:p>
    <w:p w:rsidR="008A5F6E" w:rsidRDefault="008A7EDA">
      <w:pPr>
        <w:spacing w:after="80" w:line="240" w:lineRule="auto"/>
        <w:ind w:left="340"/>
      </w:pPr>
      <w:r>
        <w:t>7) termin i sposób rozliczenia dotacji;</w:t>
      </w:r>
    </w:p>
    <w:p w:rsidR="008A5F6E" w:rsidRDefault="008A7EDA">
      <w:pPr>
        <w:spacing w:after="80" w:line="240" w:lineRule="auto"/>
        <w:ind w:left="340"/>
      </w:pPr>
      <w:r>
        <w:t>8) termin zwrotu niewykorzystanej części dotacji;</w:t>
      </w:r>
    </w:p>
    <w:p w:rsidR="008A5F6E" w:rsidRDefault="008A7EDA">
      <w:pPr>
        <w:spacing w:after="80" w:line="240" w:lineRule="auto"/>
        <w:ind w:left="340"/>
      </w:pPr>
      <w:r>
        <w:t>9) zasady zwrotu dotacji wykorzys</w:t>
      </w:r>
      <w:r>
        <w:t>tanej niezgodnie z przeznaczeniem, pobranej nienależnie albo pobranej w nadmiernej wysokości;</w:t>
      </w:r>
    </w:p>
    <w:p w:rsidR="008A5F6E" w:rsidRDefault="008A7EDA">
      <w:pPr>
        <w:spacing w:after="80" w:line="240" w:lineRule="auto"/>
        <w:ind w:left="340"/>
      </w:pPr>
      <w:r>
        <w:t>10) obowiązki informacyjne beneficjenta;</w:t>
      </w:r>
    </w:p>
    <w:p w:rsidR="008A5F6E" w:rsidRDefault="008A7EDA">
      <w:pPr>
        <w:spacing w:after="80" w:line="240" w:lineRule="auto"/>
        <w:ind w:left="340"/>
      </w:pPr>
      <w:r>
        <w:t>11) warunki rozwiązania umowy.</w:t>
      </w:r>
    </w:p>
    <w:p w:rsidR="008A5F6E" w:rsidRDefault="008A7EDA">
      <w:pPr>
        <w:spacing w:after="80" w:line="240" w:lineRule="auto"/>
      </w:pPr>
      <w:r>
        <w:t xml:space="preserve">3. Beneficjent jest zobowiązany do prowadzenia wyodrębnionej dokumentacji </w:t>
      </w:r>
      <w:r>
        <w:t>finansowo-księgowej środków otrzymanych z dotacji oraz wydatków dokonywanych z tych środków, w sposób umożliwiający kontrolę wykonania zadania.</w:t>
      </w:r>
    </w:p>
    <w:p w:rsidR="008A5F6E" w:rsidRDefault="008A7EDA">
      <w:pPr>
        <w:spacing w:after="80" w:line="240" w:lineRule="auto"/>
      </w:pPr>
      <w:r>
        <w:rPr>
          <w:b/>
        </w:rPr>
        <w:t>§ 6.</w:t>
      </w:r>
    </w:p>
    <w:p w:rsidR="008A5F6E" w:rsidRDefault="008A7EDA">
      <w:pPr>
        <w:spacing w:after="80" w:line="240" w:lineRule="auto"/>
      </w:pPr>
      <w:r>
        <w:t>1. Beneficjent jest zobowiązany do rozliczenia dotacji w terminie określonym w umowie.</w:t>
      </w:r>
    </w:p>
    <w:p w:rsidR="008A5F6E" w:rsidRDefault="008A7EDA">
      <w:pPr>
        <w:spacing w:after="80" w:line="240" w:lineRule="auto"/>
      </w:pPr>
      <w:r>
        <w:t>2. Rozliczenie dotac</w:t>
      </w:r>
      <w:r>
        <w:t>ji następuje przez złożenie sprawozdania z wykorzystania dotacji, według wzoru stanowiącego załącznik nr 3 do uchwały.</w:t>
      </w:r>
    </w:p>
    <w:p w:rsidR="008A5F6E" w:rsidRDefault="008A7EDA">
      <w:pPr>
        <w:spacing w:after="80" w:line="240" w:lineRule="auto"/>
      </w:pPr>
      <w:r>
        <w:t>3. Do sprawozdania beneficjent dołącza:</w:t>
      </w:r>
    </w:p>
    <w:p w:rsidR="008A5F6E" w:rsidRDefault="008A7EDA">
      <w:pPr>
        <w:spacing w:after="80" w:line="240" w:lineRule="auto"/>
        <w:ind w:left="340"/>
      </w:pPr>
      <w:r>
        <w:t>1) kopie faktur, rachunków lub innych dokumentów księgowych potwierdzających poniesięnie wydatków</w:t>
      </w:r>
      <w:r>
        <w:t>;</w:t>
      </w:r>
    </w:p>
    <w:p w:rsidR="008A5F6E" w:rsidRDefault="008A7EDA">
      <w:pPr>
        <w:spacing w:after="80" w:line="240" w:lineRule="auto"/>
        <w:ind w:left="340"/>
      </w:pPr>
      <w:r>
        <w:t>2) kopie potwierdzeń zapłaty;</w:t>
      </w:r>
    </w:p>
    <w:p w:rsidR="008A5F6E" w:rsidRDefault="008A7EDA">
      <w:pPr>
        <w:spacing w:after="80" w:line="240" w:lineRule="auto"/>
        <w:ind w:left="340"/>
      </w:pPr>
      <w:r>
        <w:t>3) dokumentację potwierdzającą wykonanie zadania, w tym dokumentację fotograficzną, jeżeli jest adekwatna do rodzaju zadania;</w:t>
      </w:r>
    </w:p>
    <w:p w:rsidR="008A5F6E" w:rsidRDefault="008A7EDA">
      <w:pPr>
        <w:spacing w:after="80" w:line="240" w:lineRule="auto"/>
        <w:ind w:left="340"/>
      </w:pPr>
      <w:r>
        <w:t>4) inne dokumenty wskazane w umowie, jeżeli są niezbędne do potwierdzeńia prawidłowości wykorzysta</w:t>
      </w:r>
      <w:r>
        <w:t>nia dotacji.</w:t>
      </w:r>
    </w:p>
    <w:p w:rsidR="008A5F6E" w:rsidRDefault="008A7EDA">
      <w:pPr>
        <w:spacing w:after="80" w:line="240" w:lineRule="auto"/>
      </w:pPr>
      <w:r>
        <w:t>4. Dokumenty księgowe dotyczące wydatków sfinansowanych z dotacji powinny być opisane w sposób umożliwiający ustalenie, jaka część wydatku została sfinansowana ze środków dotacji.</w:t>
      </w:r>
    </w:p>
    <w:p w:rsidR="008A5F6E" w:rsidRDefault="008A7EDA">
      <w:pPr>
        <w:spacing w:after="80" w:line="240" w:lineRule="auto"/>
      </w:pPr>
      <w:r>
        <w:t xml:space="preserve">5. Niewykorzystana część dotacji podlega zwrotowi w terminie i </w:t>
      </w:r>
      <w:r>
        <w:t>na zasadach określonych w umowie oraz w przepisach ustawy o finansach publicznych.</w:t>
      </w:r>
    </w:p>
    <w:p w:rsidR="008A5F6E" w:rsidRDefault="008A7EDA">
      <w:pPr>
        <w:spacing w:after="80" w:line="240" w:lineRule="auto"/>
      </w:pPr>
      <w:r>
        <w:lastRenderedPageBreak/>
        <w:t xml:space="preserve">6. Dotacja wykorzystana niezgodnie z przeznaczeniem, pobrana nienależnie albo pobrana w nadmiernej wysokości podlega zwrotowi na zasadach określonych w ustawie o finansach </w:t>
      </w:r>
      <w:r>
        <w:t>publicznych.</w:t>
      </w:r>
    </w:p>
    <w:p w:rsidR="008A5F6E" w:rsidRDefault="008A7EDA">
      <w:pPr>
        <w:spacing w:after="80" w:line="240" w:lineRule="auto"/>
      </w:pPr>
      <w:r>
        <w:rPr>
          <w:b/>
        </w:rPr>
        <w:t>§ 7.</w:t>
      </w:r>
    </w:p>
    <w:p w:rsidR="008A5F6E" w:rsidRDefault="008A7EDA">
      <w:pPr>
        <w:spacing w:after="80" w:line="240" w:lineRule="auto"/>
      </w:pPr>
      <w:r>
        <w:t>1. Gmina Nowe Miasto nad Pilicą ma prawo kontroli prawidłowości realizacji zadania oraz sposobu wykorzystania dotacji.</w:t>
      </w:r>
    </w:p>
    <w:p w:rsidR="008A5F6E" w:rsidRDefault="008A7EDA">
      <w:pPr>
        <w:spacing w:after="80" w:line="240" w:lineRule="auto"/>
      </w:pPr>
      <w:r>
        <w:t>2. Kontrola może być przeprowadzona w trakcie realizacji zadania oraz po jego zakończeniu.</w:t>
      </w:r>
    </w:p>
    <w:p w:rsidR="008A5F6E" w:rsidRDefault="008A7EDA">
      <w:pPr>
        <w:spacing w:after="80" w:line="240" w:lineRule="auto"/>
      </w:pPr>
      <w:r>
        <w:t>3. Kontrola może obejmowac w</w:t>
      </w:r>
      <w:r>
        <w:t xml:space="preserve"> szczególności:</w:t>
      </w:r>
    </w:p>
    <w:p w:rsidR="008A5F6E" w:rsidRDefault="008A7EDA">
      <w:pPr>
        <w:spacing w:after="80" w:line="240" w:lineRule="auto"/>
        <w:ind w:left="340"/>
      </w:pPr>
      <w:r>
        <w:t>1) zgodność realizacji zadania z umową;</w:t>
      </w:r>
    </w:p>
    <w:p w:rsidR="008A5F6E" w:rsidRDefault="008A7EDA">
      <w:pPr>
        <w:spacing w:after="80" w:line="240" w:lineRule="auto"/>
        <w:ind w:left="340"/>
      </w:pPr>
      <w:r>
        <w:t>2) prawidlowosc wykorzystania dotacji;</w:t>
      </w:r>
    </w:p>
    <w:p w:rsidR="008A5F6E" w:rsidRDefault="008A7EDA">
      <w:pPr>
        <w:spacing w:after="80" w:line="240" w:lineRule="auto"/>
        <w:ind w:left="340"/>
      </w:pPr>
      <w:r>
        <w:t>3) dokumentację finansową i księgową dotyczącą zadania;</w:t>
      </w:r>
    </w:p>
    <w:p w:rsidR="008A5F6E" w:rsidRDefault="008A7EDA">
      <w:pPr>
        <w:spacing w:after="80" w:line="240" w:lineRule="auto"/>
        <w:ind w:left="340"/>
      </w:pPr>
      <w:r>
        <w:t>4) dokumentację rzeczową dotyczącą wykonania zadania;</w:t>
      </w:r>
    </w:p>
    <w:p w:rsidR="008A5F6E" w:rsidRDefault="008A7EDA">
      <w:pPr>
        <w:spacing w:after="80" w:line="240" w:lineRule="auto"/>
        <w:ind w:left="340"/>
      </w:pPr>
      <w:r>
        <w:t>5) stan faktycznego wykonania zadania w miejscu jeg</w:t>
      </w:r>
      <w:r>
        <w:t>o realizacji.</w:t>
      </w:r>
    </w:p>
    <w:p w:rsidR="008A5F6E" w:rsidRDefault="008A7EDA">
      <w:pPr>
        <w:spacing w:after="80" w:line="240" w:lineRule="auto"/>
      </w:pPr>
      <w:r>
        <w:t>4. Beneficjent jest zobowiązany do udostępnienia dokumentów i informacji związanych z realizacją zadania oraz do umożliwienia przeprowadzenia oględzin miejsca realizacji zadania.</w:t>
      </w:r>
    </w:p>
    <w:p w:rsidR="008A5F6E" w:rsidRDefault="008A7EDA">
      <w:pPr>
        <w:spacing w:after="80" w:line="240" w:lineRule="auto"/>
      </w:pPr>
      <w:r>
        <w:t xml:space="preserve">5. Z przeprowadzonej kontroli może zostac sporządzony protokół </w:t>
      </w:r>
      <w:r>
        <w:t>kontroli.</w:t>
      </w:r>
    </w:p>
    <w:p w:rsidR="008A5F6E" w:rsidRDefault="008A7EDA">
      <w:pPr>
        <w:spacing w:after="80" w:line="240" w:lineRule="auto"/>
      </w:pPr>
      <w:r>
        <w:t>6. W przypadku stwierdzenia nieprawidłowości beneficjent jest zobowiązany do ich usunięcia w terminie wskazanym przez Burmistrza Miasta i Gminy Nowe Miasto nad Pilicą, o ile charakter nieprawidłowości pozwala na ich usunięcie.</w:t>
      </w:r>
    </w:p>
    <w:p w:rsidR="008A5F6E" w:rsidRDefault="008A7EDA">
      <w:pPr>
        <w:spacing w:after="80" w:line="240" w:lineRule="auto"/>
      </w:pPr>
      <w:r>
        <w:rPr>
          <w:b/>
        </w:rPr>
        <w:t>§ 8.</w:t>
      </w:r>
    </w:p>
    <w:p w:rsidR="008A5F6E" w:rsidRDefault="008A7EDA">
      <w:pPr>
        <w:spacing w:after="80" w:line="240" w:lineRule="auto"/>
      </w:pPr>
      <w:r>
        <w:t>1. Jeżeli dota</w:t>
      </w:r>
      <w:r>
        <w:t>cja stanowi pomoc publiczną albo pomoc de minimis, jej udzielenie następuje z uwzględnieniem właściwych przepisów prawa Unii Europejskiej i prawa krajowego dotyczących pomocy publicznej.</w:t>
      </w:r>
    </w:p>
    <w:p w:rsidR="008A5F6E" w:rsidRDefault="008A7EDA">
      <w:pPr>
        <w:spacing w:after="160" w:line="240" w:lineRule="auto"/>
      </w:pPr>
      <w:r>
        <w:t>2. W przypadku, o którym mowa w ust. 1, wnioskodawca jest zobowiązany</w:t>
      </w:r>
      <w:r>
        <w:t xml:space="preserve"> do przedłożenia wraz z wnioskiem dokumentów i informacji wymaganych przepisami dotyczacymi pomocy publicznej albo pomocy de minimis.</w:t>
      </w:r>
    </w:p>
    <w:p w:rsidR="008A5F6E" w:rsidRDefault="008A7EDA">
      <w:pPr>
        <w:spacing w:after="80" w:line="240" w:lineRule="auto"/>
      </w:pPr>
      <w:r>
        <w:t>§ 9. W sprawach nieuregulowanych niniejszym regulaminem stosuje się przepisy ustawy o finansach publicznych, ustawy o rodz</w:t>
      </w:r>
      <w:r>
        <w:t>innych ogrodach działkowych oraz umowy o udzielenie dotacji.</w:t>
      </w:r>
    </w:p>
    <w:sectPr w:rsidR="008A5F6E" w:rsidSect="00034616">
      <w:headerReference w:type="default" r:id="rId8"/>
      <w:footerReference w:type="default" r:id="rId9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EDA" w:rsidRDefault="008A7EDA">
      <w:pPr>
        <w:spacing w:after="0" w:line="240" w:lineRule="auto"/>
      </w:pPr>
      <w:r>
        <w:separator/>
      </w:r>
    </w:p>
  </w:endnote>
  <w:endnote w:type="continuationSeparator" w:id="0">
    <w:p w:rsidR="008A7EDA" w:rsidRDefault="008A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F6E" w:rsidRDefault="008A5F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EDA" w:rsidRDefault="008A7EDA">
      <w:pPr>
        <w:spacing w:after="0" w:line="240" w:lineRule="auto"/>
      </w:pPr>
      <w:r>
        <w:separator/>
      </w:r>
    </w:p>
  </w:footnote>
  <w:footnote w:type="continuationSeparator" w:id="0">
    <w:p w:rsidR="008A7EDA" w:rsidRDefault="008A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F6E" w:rsidRDefault="008A5F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003C5"/>
    <w:rsid w:val="0015074B"/>
    <w:rsid w:val="0029639D"/>
    <w:rsid w:val="00326F90"/>
    <w:rsid w:val="008A5F6E"/>
    <w:rsid w:val="008A7ED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28B81EE-27FA-4056-B21E-C0561C329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145D605-0A70-4A7D-A102-BBA3FBFA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1357</Words>
  <Characters>8148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9487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Iwona Kieszek</cp:lastModifiedBy>
  <cp:revision>2</cp:revision>
  <dcterms:created xsi:type="dcterms:W3CDTF">2026-05-14T09:45:00Z</dcterms:created>
  <dcterms:modified xsi:type="dcterms:W3CDTF">2026-05-14T09:45:00Z</dcterms:modified>
  <cp:category/>
</cp:coreProperties>
</file>